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Boden/Wand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Boden/Wand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14265656" name="019f1877-d65c-733f-92ee-d352658be6a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0441546" name="019f1877-d65c-733f-92ee-d352658be6a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19880783" name="019f1878-5897-701a-8b2b-58bdc5bfa93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6806629" name="019f1878-5897-701a-8b2b-58bdc5bfa93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EG/ OG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12624915" name="019f187b-90ec-7aa2-a3d7-eaa24c2f0f3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4463595" name="019f187b-90ec-7aa2-a3d7-eaa24c2f0f3b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61507770" name="019f187b-ab8b-7a54-b9f2-ce6369b0d24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557122" name="019f187b-ab8b-7a54-b9f2-ce6369b0d24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Boden/Wand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Boden/Wand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924102" name="019f187e-e9ee-7bfc-a192-72c1d73f225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5113969" name="019f187e-e9ee-7bfc-a192-72c1d73f225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28124431" name="019f187e-9816-7425-b6bc-049914af9ac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9181594" name="019f187e-9816-7425-b6bc-049914af9aca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OG-DG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7689945" name="019f18aa-ba0e-7287-8c15-2a67c60342b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9950693" name="019f18aa-ba0e-7287-8c15-2a67c60342b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86143265" name="019f18ab-15c8-7b65-bc4c-37538d0dc4c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7473253" name="019f18ab-15c8-7b65-bc4c-37538d0dc4cf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Hubelstrasse 14, Niederwil</w:t>
          </w:r>
        </w:p>
        <w:p>
          <w:pPr>
            <w:spacing w:before="0" w:after="0"/>
          </w:pPr>
          <w:r>
            <w:t>DN 1023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